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文件归档清单</w:t>
      </w:r>
    </w:p>
    <w:p>
      <w:r>
        <w:t>记录编号：FM-119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归档日期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归档数量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归档人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存放位置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